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276A79" w:rsidRDefault="00276A79" w:rsidP="00276A79">
      <w:pPr>
        <w:jc w:val="center"/>
        <w:rPr>
          <w:bCs/>
        </w:rPr>
      </w:pPr>
      <w:r>
        <w:rPr>
          <w:bCs/>
        </w:rPr>
        <w:t>00.00.2022   № 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6040E8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Pr="00B563D7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84772B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144C6F">
        <w:rPr>
          <w:bCs/>
        </w:rPr>
        <w:t>4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BF4956">
        <w:rPr>
          <w:bCs/>
        </w:rPr>
        <w:t>9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BF4956" w:rsidRPr="00BF4956">
        <w:rPr>
          <w:bCs/>
        </w:rPr>
        <w:t>по приему заявлений и выдаче документов о согласовании переустройства и (или) перепланировки жилого помещения</w:t>
      </w:r>
      <w:r w:rsidR="00CB1C3E">
        <w:rPr>
          <w:bCs/>
        </w:rPr>
        <w:t>»</w:t>
      </w:r>
    </w:p>
    <w:p w:rsidR="0064530C" w:rsidRPr="0064530C" w:rsidRDefault="0064530C" w:rsidP="00CB1C3E">
      <w:pPr>
        <w:ind w:firstLine="709"/>
        <w:jc w:val="center"/>
        <w:rPr>
          <w:color w:val="auto"/>
          <w:sz w:val="24"/>
          <w:szCs w:val="24"/>
        </w:rPr>
      </w:pPr>
    </w:p>
    <w:p w:rsidR="00CB1C3E" w:rsidRDefault="00087F02" w:rsidP="00CB1C3E">
      <w:pPr>
        <w:autoSpaceDE w:val="0"/>
        <w:autoSpaceDN w:val="0"/>
        <w:adjustRightInd w:val="0"/>
        <w:ind w:firstLine="709"/>
        <w:jc w:val="both"/>
      </w:pPr>
      <w:r>
        <w:t xml:space="preserve">С целью приведения в соответствие с действующим законодательством, устранения нарушений требований юридико-технического оформления, </w:t>
      </w:r>
      <w:r w:rsidRPr="001242AE">
        <w:t>на основании экспертного заключения министерства юс</w:t>
      </w:r>
      <w:r>
        <w:t>тиции Новосибирской области от 01.04</w:t>
      </w:r>
      <w:r w:rsidRPr="001242AE">
        <w:t>.202</w:t>
      </w:r>
      <w:r>
        <w:t>2</w:t>
      </w:r>
      <w:r w:rsidRPr="001242AE">
        <w:t xml:space="preserve"> №</w:t>
      </w:r>
      <w:r>
        <w:t>1673</w:t>
      </w:r>
      <w:r w:rsidRPr="001242AE">
        <w:t>-02-02-03/9</w:t>
      </w:r>
      <w:r>
        <w:t xml:space="preserve"> </w:t>
      </w:r>
      <w:r w:rsidR="00CB1C3E">
        <w:t>администрация Палецкого сельсовета Баганско</w:t>
      </w:r>
      <w:r w:rsidR="0030326D">
        <w:t>го района Новосибирской области</w:t>
      </w:r>
    </w:p>
    <w:p w:rsidR="008536BF" w:rsidRDefault="004A0A7A" w:rsidP="00CB1C3E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CB1C3E" w:rsidP="00CB1C3E">
      <w:pPr>
        <w:ind w:firstLine="709"/>
        <w:jc w:val="both"/>
      </w:pPr>
      <w:r>
        <w:t>1.</w:t>
      </w:r>
      <w:r w:rsidR="00EA5ABC">
        <w:t>Внести в</w:t>
      </w:r>
      <w:r w:rsidR="0084772B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A93BFE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144C6F">
        <w:rPr>
          <w:bCs/>
        </w:rPr>
        <w:t>4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BF4956">
        <w:rPr>
          <w:bCs/>
        </w:rPr>
        <w:t>9</w:t>
      </w:r>
      <w:r w:rsidR="007A35F1">
        <w:rPr>
          <w:bCs/>
        </w:rPr>
        <w:t xml:space="preserve"> «</w:t>
      </w:r>
      <w:r w:rsidR="00283A0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BF4956" w:rsidRPr="00BF4956">
        <w:rPr>
          <w:bCs/>
        </w:rPr>
        <w:t>по приему заявлений и выдаче документов о согласовании переустройства и (или) перепланировки жилого помещения</w:t>
      </w:r>
      <w:bookmarkStart w:id="0" w:name="_GoBack"/>
      <w:bookmarkEnd w:id="0"/>
      <w:r w:rsidR="00283A0E">
        <w:t>»</w:t>
      </w:r>
      <w:r w:rsidR="005F6008">
        <w:t xml:space="preserve"> </w:t>
      </w:r>
      <w:r w:rsidR="008348EC">
        <w:t xml:space="preserve">следующие </w:t>
      </w:r>
      <w:r w:rsidR="00780721">
        <w:t>изменения:</w:t>
      </w:r>
    </w:p>
    <w:p w:rsidR="00087F02" w:rsidRPr="00633FB9" w:rsidRDefault="00087F02" w:rsidP="00087F02">
      <w:pPr>
        <w:ind w:firstLine="709"/>
        <w:jc w:val="both"/>
      </w:pPr>
      <w:r>
        <w:t>1.1. Пункт 2.6.1.  изложить в следующей редакции:</w:t>
      </w:r>
    </w:p>
    <w:p w:rsidR="00087F02" w:rsidRDefault="00087F02" w:rsidP="00087F02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087F02" w:rsidRPr="00633FB9" w:rsidRDefault="00087F02" w:rsidP="00087F02">
      <w:pPr>
        <w:ind w:firstLine="709"/>
        <w:jc w:val="both"/>
      </w:pPr>
      <w:r>
        <w:t>1.2. В пункте 2.14. слова «и услуги» после слова «услуги» исключить.</w:t>
      </w:r>
    </w:p>
    <w:p w:rsidR="0064530C" w:rsidRPr="00C61236" w:rsidRDefault="001856E5" w:rsidP="00AA7F52">
      <w:pPr>
        <w:ind w:firstLine="709"/>
        <w:jc w:val="both"/>
      </w:pPr>
      <w:r w:rsidRPr="00C61236">
        <w:t xml:space="preserve">2. </w:t>
      </w:r>
      <w:r w:rsidR="0064530C" w:rsidRPr="00C61236">
        <w:t xml:space="preserve">Опубликовать настоящее постановление в </w:t>
      </w:r>
      <w:r w:rsidR="00F3369C" w:rsidRPr="00C61236">
        <w:t xml:space="preserve">газете «Бюллетень органов </w:t>
      </w:r>
      <w:r w:rsidR="0064530C" w:rsidRPr="00C61236">
        <w:t>местного самоуправления Палецкого сельсовета»</w:t>
      </w:r>
      <w:r w:rsidR="00C7187B">
        <w:t xml:space="preserve"> и разместить на официальном сайте администрации Палецкого сельсовета Баганского района Новосибирской области</w:t>
      </w:r>
      <w:r w:rsidR="00F3369C" w:rsidRPr="00C61236">
        <w:t xml:space="preserve">. </w:t>
      </w:r>
    </w:p>
    <w:p w:rsidR="00CB1C3E" w:rsidRDefault="00CB1C3E" w:rsidP="00CB1C3E">
      <w:pPr>
        <w:ind w:firstLine="709"/>
        <w:jc w:val="both"/>
      </w:pPr>
      <w:r>
        <w:t>3.</w:t>
      </w:r>
      <w:r w:rsidR="005F6008">
        <w:t xml:space="preserve"> </w:t>
      </w:r>
      <w:r>
        <w:t>Контроль</w:t>
      </w:r>
      <w:r w:rsidR="0064530C">
        <w:t xml:space="preserve">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CB1C3E">
      <w:pPr>
        <w:pStyle w:val="af0"/>
        <w:ind w:left="0"/>
        <w:jc w:val="both"/>
      </w:pPr>
    </w:p>
    <w:p w:rsidR="00AA6793" w:rsidRDefault="00AA6793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84772B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</w:r>
      <w:r w:rsidR="00A93BFE">
        <w:tab/>
      </w:r>
      <w:r>
        <w:t>В.И.Калач</w:t>
      </w: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087F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5DD" w:rsidRDefault="000005DD">
      <w:r>
        <w:separator/>
      </w:r>
    </w:p>
  </w:endnote>
  <w:endnote w:type="continuationSeparator" w:id="1">
    <w:p w:rsidR="000005DD" w:rsidRDefault="00000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79" w:rsidRDefault="00276A7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79" w:rsidRDefault="00276A79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79" w:rsidRDefault="00276A7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5DD" w:rsidRDefault="000005DD">
      <w:r>
        <w:separator/>
      </w:r>
    </w:p>
  </w:footnote>
  <w:footnote w:type="continuationSeparator" w:id="1">
    <w:p w:rsidR="000005DD" w:rsidRDefault="00000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79" w:rsidRDefault="00276A7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50180"/>
      <w:docPartObj>
        <w:docPartGallery w:val="Page Numbers (Top of Page)"/>
        <w:docPartUnique/>
      </w:docPartObj>
    </w:sdtPr>
    <w:sdtContent>
      <w:p w:rsidR="001C196F" w:rsidRDefault="0024102A">
        <w:pPr>
          <w:pStyle w:val="ac"/>
          <w:jc w:val="center"/>
        </w:pPr>
        <w:r w:rsidRPr="00CB1C3E">
          <w:rPr>
            <w:sz w:val="20"/>
            <w:szCs w:val="20"/>
          </w:rPr>
          <w:fldChar w:fldCharType="begin"/>
        </w:r>
        <w:r w:rsidR="001C196F" w:rsidRPr="00CB1C3E">
          <w:rPr>
            <w:sz w:val="20"/>
            <w:szCs w:val="20"/>
          </w:rPr>
          <w:instrText xml:space="preserve"> PAGE   \* MERGEFORMAT </w:instrText>
        </w:r>
        <w:r w:rsidRPr="00CB1C3E">
          <w:rPr>
            <w:sz w:val="20"/>
            <w:szCs w:val="20"/>
          </w:rPr>
          <w:fldChar w:fldCharType="separate"/>
        </w:r>
        <w:r w:rsidR="00087F02">
          <w:rPr>
            <w:noProof/>
            <w:sz w:val="20"/>
            <w:szCs w:val="20"/>
          </w:rPr>
          <w:t>2</w:t>
        </w:r>
        <w:r w:rsidRPr="00CB1C3E">
          <w:rPr>
            <w:sz w:val="20"/>
            <w:szCs w:val="20"/>
          </w:rPr>
          <w:fldChar w:fldCharType="end"/>
        </w:r>
      </w:p>
    </w:sdtContent>
  </w:sdt>
  <w:p w:rsidR="001C196F" w:rsidRDefault="001C196F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A79" w:rsidRDefault="00276A79" w:rsidP="00276A79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B163E2E"/>
    <w:multiLevelType w:val="multilevel"/>
    <w:tmpl w:val="754A2CC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>
    <w:nsid w:val="631B54AB"/>
    <w:multiLevelType w:val="multilevel"/>
    <w:tmpl w:val="E5989F7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9"/>
  </w:num>
  <w:num w:numId="7">
    <w:abstractNumId w:val="12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2"/>
  </w:num>
  <w:num w:numId="13">
    <w:abstractNumId w:val="4"/>
  </w:num>
  <w:num w:numId="14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005DD"/>
    <w:rsid w:val="00025131"/>
    <w:rsid w:val="00027413"/>
    <w:rsid w:val="00032FBD"/>
    <w:rsid w:val="00037E36"/>
    <w:rsid w:val="00044371"/>
    <w:rsid w:val="00072A4B"/>
    <w:rsid w:val="00084379"/>
    <w:rsid w:val="0008509B"/>
    <w:rsid w:val="00087F02"/>
    <w:rsid w:val="000917DE"/>
    <w:rsid w:val="00093EDA"/>
    <w:rsid w:val="00094F54"/>
    <w:rsid w:val="00097773"/>
    <w:rsid w:val="000A1E68"/>
    <w:rsid w:val="000A2F0C"/>
    <w:rsid w:val="000A5165"/>
    <w:rsid w:val="000B007A"/>
    <w:rsid w:val="000B68E9"/>
    <w:rsid w:val="000C0838"/>
    <w:rsid w:val="000C0C3F"/>
    <w:rsid w:val="000C4A04"/>
    <w:rsid w:val="000C4CA1"/>
    <w:rsid w:val="000D1D1F"/>
    <w:rsid w:val="000D5228"/>
    <w:rsid w:val="000D6EE7"/>
    <w:rsid w:val="000F1E75"/>
    <w:rsid w:val="000F2957"/>
    <w:rsid w:val="000F69A8"/>
    <w:rsid w:val="000F7784"/>
    <w:rsid w:val="00120B21"/>
    <w:rsid w:val="00126777"/>
    <w:rsid w:val="00130DA1"/>
    <w:rsid w:val="001316C1"/>
    <w:rsid w:val="00131F72"/>
    <w:rsid w:val="001425CB"/>
    <w:rsid w:val="00144C6F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C0C04"/>
    <w:rsid w:val="001C196F"/>
    <w:rsid w:val="001D16E5"/>
    <w:rsid w:val="001E22C2"/>
    <w:rsid w:val="001F1015"/>
    <w:rsid w:val="001F1F66"/>
    <w:rsid w:val="001F269C"/>
    <w:rsid w:val="00205A01"/>
    <w:rsid w:val="00205E4D"/>
    <w:rsid w:val="002068D7"/>
    <w:rsid w:val="0024102A"/>
    <w:rsid w:val="00241E80"/>
    <w:rsid w:val="00253ADB"/>
    <w:rsid w:val="00254C76"/>
    <w:rsid w:val="002550D2"/>
    <w:rsid w:val="00266D98"/>
    <w:rsid w:val="00276A79"/>
    <w:rsid w:val="00283A0E"/>
    <w:rsid w:val="00283A3A"/>
    <w:rsid w:val="00286BB6"/>
    <w:rsid w:val="00293130"/>
    <w:rsid w:val="00294241"/>
    <w:rsid w:val="002A2C7F"/>
    <w:rsid w:val="002B15D1"/>
    <w:rsid w:val="002C177E"/>
    <w:rsid w:val="002C7C92"/>
    <w:rsid w:val="002D489F"/>
    <w:rsid w:val="002E67DF"/>
    <w:rsid w:val="002F1A99"/>
    <w:rsid w:val="002F1F91"/>
    <w:rsid w:val="002F4210"/>
    <w:rsid w:val="00302D13"/>
    <w:rsid w:val="0030326D"/>
    <w:rsid w:val="00304960"/>
    <w:rsid w:val="003050D1"/>
    <w:rsid w:val="00306002"/>
    <w:rsid w:val="0032372B"/>
    <w:rsid w:val="00324BAB"/>
    <w:rsid w:val="00332828"/>
    <w:rsid w:val="0033608B"/>
    <w:rsid w:val="00354186"/>
    <w:rsid w:val="0036013E"/>
    <w:rsid w:val="003626B4"/>
    <w:rsid w:val="00365179"/>
    <w:rsid w:val="00365E11"/>
    <w:rsid w:val="0037728D"/>
    <w:rsid w:val="00380B58"/>
    <w:rsid w:val="00383F7D"/>
    <w:rsid w:val="00387A53"/>
    <w:rsid w:val="00393DFB"/>
    <w:rsid w:val="003A1436"/>
    <w:rsid w:val="003A4802"/>
    <w:rsid w:val="003C7E02"/>
    <w:rsid w:val="003D3A02"/>
    <w:rsid w:val="003E0690"/>
    <w:rsid w:val="003E5071"/>
    <w:rsid w:val="003F1B4F"/>
    <w:rsid w:val="003F66E6"/>
    <w:rsid w:val="00404C03"/>
    <w:rsid w:val="00405E3D"/>
    <w:rsid w:val="00417B9E"/>
    <w:rsid w:val="004311E8"/>
    <w:rsid w:val="0044385B"/>
    <w:rsid w:val="00460081"/>
    <w:rsid w:val="00460DFA"/>
    <w:rsid w:val="004639AA"/>
    <w:rsid w:val="00465D4A"/>
    <w:rsid w:val="00466A62"/>
    <w:rsid w:val="004827DE"/>
    <w:rsid w:val="004927DA"/>
    <w:rsid w:val="00492839"/>
    <w:rsid w:val="004A0A7A"/>
    <w:rsid w:val="004A6CB2"/>
    <w:rsid w:val="004B1FB1"/>
    <w:rsid w:val="004B35CD"/>
    <w:rsid w:val="004C38DA"/>
    <w:rsid w:val="004E122B"/>
    <w:rsid w:val="005005CA"/>
    <w:rsid w:val="00502F96"/>
    <w:rsid w:val="00507247"/>
    <w:rsid w:val="00511A32"/>
    <w:rsid w:val="005170EA"/>
    <w:rsid w:val="00523516"/>
    <w:rsid w:val="00524CD9"/>
    <w:rsid w:val="0052603F"/>
    <w:rsid w:val="00526AA3"/>
    <w:rsid w:val="005325FE"/>
    <w:rsid w:val="00543F41"/>
    <w:rsid w:val="0055013B"/>
    <w:rsid w:val="00563853"/>
    <w:rsid w:val="00564911"/>
    <w:rsid w:val="00564A75"/>
    <w:rsid w:val="005670A4"/>
    <w:rsid w:val="005724BC"/>
    <w:rsid w:val="00573743"/>
    <w:rsid w:val="005852A8"/>
    <w:rsid w:val="005918A3"/>
    <w:rsid w:val="005A5592"/>
    <w:rsid w:val="005A6610"/>
    <w:rsid w:val="005B0B7F"/>
    <w:rsid w:val="005B303C"/>
    <w:rsid w:val="005B3C25"/>
    <w:rsid w:val="005C77FB"/>
    <w:rsid w:val="005E5C1E"/>
    <w:rsid w:val="005E78FF"/>
    <w:rsid w:val="005F6008"/>
    <w:rsid w:val="006040E8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0885"/>
    <w:rsid w:val="00665BEA"/>
    <w:rsid w:val="00673BDA"/>
    <w:rsid w:val="00676DFF"/>
    <w:rsid w:val="00677BDA"/>
    <w:rsid w:val="00686DD4"/>
    <w:rsid w:val="006B6008"/>
    <w:rsid w:val="006D44A4"/>
    <w:rsid w:val="006E1015"/>
    <w:rsid w:val="006E3B84"/>
    <w:rsid w:val="006E3F41"/>
    <w:rsid w:val="006E6547"/>
    <w:rsid w:val="006F2BC6"/>
    <w:rsid w:val="006F3EEF"/>
    <w:rsid w:val="006F775D"/>
    <w:rsid w:val="00704C39"/>
    <w:rsid w:val="00711C41"/>
    <w:rsid w:val="007251E5"/>
    <w:rsid w:val="007274F7"/>
    <w:rsid w:val="00731B21"/>
    <w:rsid w:val="00741900"/>
    <w:rsid w:val="007475C1"/>
    <w:rsid w:val="007644E9"/>
    <w:rsid w:val="00780721"/>
    <w:rsid w:val="00797502"/>
    <w:rsid w:val="007A0834"/>
    <w:rsid w:val="007A35F1"/>
    <w:rsid w:val="007B101B"/>
    <w:rsid w:val="007B1209"/>
    <w:rsid w:val="007B3F49"/>
    <w:rsid w:val="007B66C7"/>
    <w:rsid w:val="007B69DC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43A8D"/>
    <w:rsid w:val="0084772B"/>
    <w:rsid w:val="00850616"/>
    <w:rsid w:val="008536BF"/>
    <w:rsid w:val="0086464F"/>
    <w:rsid w:val="00866549"/>
    <w:rsid w:val="00870F64"/>
    <w:rsid w:val="00897971"/>
    <w:rsid w:val="008A3B28"/>
    <w:rsid w:val="008C66F2"/>
    <w:rsid w:val="008E3854"/>
    <w:rsid w:val="008F10CC"/>
    <w:rsid w:val="008F1555"/>
    <w:rsid w:val="008F1BFF"/>
    <w:rsid w:val="008F692A"/>
    <w:rsid w:val="0092014A"/>
    <w:rsid w:val="00920512"/>
    <w:rsid w:val="00923B83"/>
    <w:rsid w:val="00930F5B"/>
    <w:rsid w:val="009328C0"/>
    <w:rsid w:val="00933266"/>
    <w:rsid w:val="009458BA"/>
    <w:rsid w:val="00947C51"/>
    <w:rsid w:val="009523E6"/>
    <w:rsid w:val="00953F7F"/>
    <w:rsid w:val="00956C12"/>
    <w:rsid w:val="00962A4F"/>
    <w:rsid w:val="00970CAF"/>
    <w:rsid w:val="00980019"/>
    <w:rsid w:val="00986F06"/>
    <w:rsid w:val="00991557"/>
    <w:rsid w:val="00995E54"/>
    <w:rsid w:val="009A4726"/>
    <w:rsid w:val="009A62FE"/>
    <w:rsid w:val="009B2215"/>
    <w:rsid w:val="009B2A90"/>
    <w:rsid w:val="009C1778"/>
    <w:rsid w:val="009D0231"/>
    <w:rsid w:val="009D1CFA"/>
    <w:rsid w:val="009D2E8C"/>
    <w:rsid w:val="009D5B01"/>
    <w:rsid w:val="009D6CE5"/>
    <w:rsid w:val="009E134F"/>
    <w:rsid w:val="009E23BA"/>
    <w:rsid w:val="009F202D"/>
    <w:rsid w:val="00A074FE"/>
    <w:rsid w:val="00A07957"/>
    <w:rsid w:val="00A13793"/>
    <w:rsid w:val="00A30DBA"/>
    <w:rsid w:val="00A31DF6"/>
    <w:rsid w:val="00A52C02"/>
    <w:rsid w:val="00A542AF"/>
    <w:rsid w:val="00A56B2A"/>
    <w:rsid w:val="00A60340"/>
    <w:rsid w:val="00A6578C"/>
    <w:rsid w:val="00A77B3E"/>
    <w:rsid w:val="00A80BD6"/>
    <w:rsid w:val="00A819FA"/>
    <w:rsid w:val="00A81CB9"/>
    <w:rsid w:val="00A93858"/>
    <w:rsid w:val="00A93BFE"/>
    <w:rsid w:val="00A9731E"/>
    <w:rsid w:val="00A97614"/>
    <w:rsid w:val="00AA6793"/>
    <w:rsid w:val="00AA7F52"/>
    <w:rsid w:val="00AB1CC4"/>
    <w:rsid w:val="00AB687B"/>
    <w:rsid w:val="00AB7BD0"/>
    <w:rsid w:val="00AD0CCC"/>
    <w:rsid w:val="00AD5BB7"/>
    <w:rsid w:val="00AE1E2D"/>
    <w:rsid w:val="00B0731D"/>
    <w:rsid w:val="00B22602"/>
    <w:rsid w:val="00B22AB1"/>
    <w:rsid w:val="00B312A8"/>
    <w:rsid w:val="00B36B1E"/>
    <w:rsid w:val="00B44A65"/>
    <w:rsid w:val="00B63494"/>
    <w:rsid w:val="00B664A6"/>
    <w:rsid w:val="00B66816"/>
    <w:rsid w:val="00B74FE2"/>
    <w:rsid w:val="00B87C16"/>
    <w:rsid w:val="00B95DA2"/>
    <w:rsid w:val="00B976B3"/>
    <w:rsid w:val="00BA0BA3"/>
    <w:rsid w:val="00BA1363"/>
    <w:rsid w:val="00BB3E76"/>
    <w:rsid w:val="00BB611F"/>
    <w:rsid w:val="00BE2C9D"/>
    <w:rsid w:val="00BF1025"/>
    <w:rsid w:val="00BF4956"/>
    <w:rsid w:val="00C02223"/>
    <w:rsid w:val="00C051E0"/>
    <w:rsid w:val="00C21054"/>
    <w:rsid w:val="00C231FB"/>
    <w:rsid w:val="00C24BD8"/>
    <w:rsid w:val="00C305C6"/>
    <w:rsid w:val="00C41DFF"/>
    <w:rsid w:val="00C61236"/>
    <w:rsid w:val="00C7187B"/>
    <w:rsid w:val="00C725A7"/>
    <w:rsid w:val="00C72B6B"/>
    <w:rsid w:val="00C74D00"/>
    <w:rsid w:val="00C8004A"/>
    <w:rsid w:val="00C81567"/>
    <w:rsid w:val="00C83E79"/>
    <w:rsid w:val="00C90837"/>
    <w:rsid w:val="00C94D84"/>
    <w:rsid w:val="00CB1C3E"/>
    <w:rsid w:val="00CC47DE"/>
    <w:rsid w:val="00CC5E88"/>
    <w:rsid w:val="00CD0E97"/>
    <w:rsid w:val="00CD1D27"/>
    <w:rsid w:val="00CD26B3"/>
    <w:rsid w:val="00CD4A9A"/>
    <w:rsid w:val="00CE027C"/>
    <w:rsid w:val="00CF1414"/>
    <w:rsid w:val="00CF4FE4"/>
    <w:rsid w:val="00CF53D5"/>
    <w:rsid w:val="00D005A7"/>
    <w:rsid w:val="00D0126B"/>
    <w:rsid w:val="00D06B5E"/>
    <w:rsid w:val="00D121D9"/>
    <w:rsid w:val="00D13F1E"/>
    <w:rsid w:val="00D22742"/>
    <w:rsid w:val="00D24B75"/>
    <w:rsid w:val="00D24E23"/>
    <w:rsid w:val="00D37CB4"/>
    <w:rsid w:val="00D41E9F"/>
    <w:rsid w:val="00D47214"/>
    <w:rsid w:val="00D50164"/>
    <w:rsid w:val="00D641F6"/>
    <w:rsid w:val="00D66613"/>
    <w:rsid w:val="00D80127"/>
    <w:rsid w:val="00D8258D"/>
    <w:rsid w:val="00D84025"/>
    <w:rsid w:val="00D87D53"/>
    <w:rsid w:val="00D93B3F"/>
    <w:rsid w:val="00D94541"/>
    <w:rsid w:val="00DA1D71"/>
    <w:rsid w:val="00DA29E2"/>
    <w:rsid w:val="00DB06B2"/>
    <w:rsid w:val="00DC53F0"/>
    <w:rsid w:val="00DD3B29"/>
    <w:rsid w:val="00DE3DA5"/>
    <w:rsid w:val="00DF0251"/>
    <w:rsid w:val="00DF0709"/>
    <w:rsid w:val="00DF2AEB"/>
    <w:rsid w:val="00DF6035"/>
    <w:rsid w:val="00DF63A7"/>
    <w:rsid w:val="00E06B46"/>
    <w:rsid w:val="00E14D01"/>
    <w:rsid w:val="00E16487"/>
    <w:rsid w:val="00E22DFD"/>
    <w:rsid w:val="00E2524B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30"/>
    <w:rsid w:val="00E92CDE"/>
    <w:rsid w:val="00EA5ABC"/>
    <w:rsid w:val="00EC78B1"/>
    <w:rsid w:val="00EC7D5F"/>
    <w:rsid w:val="00EE4C47"/>
    <w:rsid w:val="00EF5FEA"/>
    <w:rsid w:val="00EF75CA"/>
    <w:rsid w:val="00F10FF0"/>
    <w:rsid w:val="00F12066"/>
    <w:rsid w:val="00F12EA8"/>
    <w:rsid w:val="00F27FDC"/>
    <w:rsid w:val="00F3369C"/>
    <w:rsid w:val="00F35C96"/>
    <w:rsid w:val="00F44641"/>
    <w:rsid w:val="00F453F2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A7EB3"/>
    <w:rsid w:val="00FC00F8"/>
    <w:rsid w:val="00FC6E3E"/>
    <w:rsid w:val="00FC6E93"/>
    <w:rsid w:val="00FD5208"/>
    <w:rsid w:val="00FE0459"/>
    <w:rsid w:val="00FE791D"/>
    <w:rsid w:val="00FF29DC"/>
    <w:rsid w:val="00FF4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131F72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4827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D40D5-EC9B-42D0-9D26-C1349AAA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2022-04-12T10:26:00Z</cp:lastPrinted>
  <dcterms:created xsi:type="dcterms:W3CDTF">2022-04-12T10:26:00Z</dcterms:created>
  <dcterms:modified xsi:type="dcterms:W3CDTF">2022-06-15T05:32:00Z</dcterms:modified>
</cp:coreProperties>
</file>